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A36" w:rsidRPr="00FC5A36" w:rsidRDefault="00FC5A36" w:rsidP="0059706E">
      <w:pPr>
        <w:autoSpaceDE w:val="0"/>
        <w:autoSpaceDN w:val="0"/>
        <w:adjustRightInd w:val="0"/>
        <w:rPr>
          <w:rFonts w:ascii="Verdana" w:hAnsi="Verdana" w:cs="TT5F6t00"/>
          <w:b/>
        </w:rPr>
      </w:pPr>
      <w:r>
        <w:rPr>
          <w:rFonts w:ascii="Verdana" w:hAnsi="Verdana" w:cs="TT5F6t00"/>
          <w:b/>
        </w:rPr>
        <w:t xml:space="preserve">Bijlage P </w:t>
      </w:r>
      <w:r w:rsidRPr="00FC5A36">
        <w:rPr>
          <w:rFonts w:ascii="Verdana" w:hAnsi="Verdana" w:cs="TT5F6t00"/>
          <w:b/>
        </w:rPr>
        <w:t>Solvabiliteitsverklaring</w:t>
      </w:r>
    </w:p>
    <w:p w:rsidR="00FC5A36" w:rsidRDefault="00FC5A36" w:rsidP="0059706E">
      <w:pPr>
        <w:autoSpaceDE w:val="0"/>
        <w:autoSpaceDN w:val="0"/>
        <w:adjustRightInd w:val="0"/>
        <w:rPr>
          <w:rFonts w:ascii="Verdana" w:hAnsi="Verdana" w:cs="TT5E6t00"/>
        </w:rPr>
      </w:pPr>
    </w:p>
    <w:p w:rsidR="00FC5A36" w:rsidRDefault="00FC5A36" w:rsidP="0059706E">
      <w:pPr>
        <w:autoSpaceDE w:val="0"/>
        <w:autoSpaceDN w:val="0"/>
        <w:adjustRightInd w:val="0"/>
        <w:rPr>
          <w:rFonts w:ascii="Verdana" w:hAnsi="Verdana" w:cs="TT5E6t00"/>
        </w:rPr>
      </w:pPr>
    </w:p>
    <w:p w:rsidR="00FC5A36" w:rsidRPr="00FC5A36" w:rsidRDefault="00FC5A36" w:rsidP="0059706E">
      <w:pPr>
        <w:autoSpaceDE w:val="0"/>
        <w:autoSpaceDN w:val="0"/>
        <w:adjustRightInd w:val="0"/>
        <w:rPr>
          <w:rFonts w:ascii="Verdana" w:hAnsi="Verdana" w:cs="TT5E6t00"/>
        </w:rPr>
      </w:pPr>
      <w:r w:rsidRPr="00FC5A36">
        <w:rPr>
          <w:rFonts w:ascii="Verdana" w:hAnsi="Verdana" w:cs="TT5E6t00"/>
        </w:rPr>
        <w:t>Hiermee verklaart de Inschrijver:</w:t>
      </w:r>
    </w:p>
    <w:p w:rsidR="00FC5A36" w:rsidRDefault="00FC5A36" w:rsidP="0059706E">
      <w:pPr>
        <w:autoSpaceDE w:val="0"/>
        <w:autoSpaceDN w:val="0"/>
        <w:adjustRightInd w:val="0"/>
        <w:rPr>
          <w:rFonts w:ascii="Verdana" w:hAnsi="Verdana" w:cs="TT5E6t00"/>
        </w:rPr>
      </w:pPr>
    </w:p>
    <w:p w:rsidR="00FC5A36" w:rsidRPr="00FC5A36" w:rsidRDefault="00FC5A36" w:rsidP="0059706E">
      <w:pPr>
        <w:autoSpaceDE w:val="0"/>
        <w:autoSpaceDN w:val="0"/>
        <w:adjustRightInd w:val="0"/>
        <w:rPr>
          <w:rFonts w:ascii="Verdana" w:hAnsi="Verdana" w:cs="TT5E6t00"/>
        </w:rPr>
      </w:pPr>
      <w:r w:rsidRPr="00FC5A36">
        <w:rPr>
          <w:rFonts w:ascii="Verdana" w:hAnsi="Verdana" w:cs="TT5E6t00"/>
        </w:rPr>
        <w:t>Naam Inschrijver: ________________________________</w:t>
      </w:r>
    </w:p>
    <w:p w:rsidR="00FC5A36" w:rsidRDefault="00FC5A36" w:rsidP="0059706E">
      <w:pPr>
        <w:autoSpaceDE w:val="0"/>
        <w:autoSpaceDN w:val="0"/>
        <w:adjustRightInd w:val="0"/>
        <w:rPr>
          <w:rFonts w:ascii="Verdana" w:hAnsi="Verdana" w:cs="TT5E6t00"/>
        </w:rPr>
      </w:pPr>
    </w:p>
    <w:p w:rsidR="00FC5A36" w:rsidRPr="00FC5A36" w:rsidRDefault="00FC5A36" w:rsidP="0059706E">
      <w:pPr>
        <w:autoSpaceDE w:val="0"/>
        <w:autoSpaceDN w:val="0"/>
        <w:adjustRightInd w:val="0"/>
        <w:rPr>
          <w:rFonts w:ascii="Verdana" w:hAnsi="Verdana" w:cs="TT5E6t00"/>
        </w:rPr>
      </w:pPr>
      <w:r w:rsidRPr="00FC5A36">
        <w:rPr>
          <w:rFonts w:ascii="Verdana" w:hAnsi="Verdana" w:cs="TT5E6t00"/>
        </w:rPr>
        <w:t>gevestigd te: ________________________________</w:t>
      </w:r>
    </w:p>
    <w:p w:rsidR="00FC5A36" w:rsidRDefault="00FC5A36" w:rsidP="0059706E">
      <w:pPr>
        <w:autoSpaceDE w:val="0"/>
        <w:autoSpaceDN w:val="0"/>
        <w:adjustRightInd w:val="0"/>
        <w:rPr>
          <w:rFonts w:ascii="Verdana" w:hAnsi="Verdana" w:cs="TT5E6t00"/>
        </w:rPr>
      </w:pPr>
    </w:p>
    <w:p w:rsidR="00FC5A36" w:rsidRPr="00FC5A36" w:rsidRDefault="00FC5A36" w:rsidP="0059706E">
      <w:pPr>
        <w:autoSpaceDE w:val="0"/>
        <w:autoSpaceDN w:val="0"/>
        <w:adjustRightInd w:val="0"/>
        <w:rPr>
          <w:rFonts w:ascii="Verdana" w:hAnsi="Verdana" w:cs="TT5E6t00"/>
        </w:rPr>
      </w:pPr>
      <w:r w:rsidRPr="00FC5A36">
        <w:rPr>
          <w:rFonts w:ascii="Verdana" w:hAnsi="Verdana" w:cs="TT5E6t00"/>
        </w:rPr>
        <w:t>Dat het gewogen gemiddelde van de solvabiliteit van de Inschrijver o</w:t>
      </w:r>
      <w:r>
        <w:rPr>
          <w:rFonts w:ascii="Verdana" w:hAnsi="Verdana" w:cs="TT5E6t00"/>
        </w:rPr>
        <w:t xml:space="preserve">ver de jaren 2018, 2019 en 2020 </w:t>
      </w:r>
      <w:r w:rsidRPr="00FC5A36">
        <w:rPr>
          <w:rFonts w:ascii="Verdana" w:hAnsi="Verdana" w:cs="TT5E6t00"/>
        </w:rPr>
        <w:t>groter of gelijk is aan 25 procent wat blijkt uit d</w:t>
      </w:r>
      <w:r>
        <w:rPr>
          <w:rFonts w:ascii="Verdana" w:hAnsi="Verdana" w:cs="TT5E6t00"/>
        </w:rPr>
        <w:t>e jaarrekening van de jaren 2018, 2019 en 2020</w:t>
      </w:r>
      <w:r w:rsidRPr="00FC5A36">
        <w:rPr>
          <w:rFonts w:ascii="Verdana" w:hAnsi="Verdana" w:cs="TT5E6t00"/>
        </w:rPr>
        <w:t>.</w:t>
      </w:r>
    </w:p>
    <w:p w:rsidR="00FC5A36" w:rsidRDefault="00FC5A36" w:rsidP="0059706E">
      <w:pPr>
        <w:autoSpaceDE w:val="0"/>
        <w:autoSpaceDN w:val="0"/>
        <w:adjustRightInd w:val="0"/>
        <w:rPr>
          <w:rFonts w:ascii="Verdana" w:hAnsi="Verdana" w:cs="TT5E6t00"/>
        </w:rPr>
      </w:pPr>
    </w:p>
    <w:p w:rsidR="00FC5A36" w:rsidRPr="00FC5A36" w:rsidRDefault="00FC5A36" w:rsidP="0059706E">
      <w:pPr>
        <w:autoSpaceDE w:val="0"/>
        <w:autoSpaceDN w:val="0"/>
        <w:adjustRightInd w:val="0"/>
        <w:rPr>
          <w:rFonts w:ascii="Verdana" w:hAnsi="Verdana" w:cs="TT5E6t00"/>
        </w:rPr>
      </w:pPr>
      <w:r w:rsidRPr="00FC5A36">
        <w:rPr>
          <w:rFonts w:ascii="Verdana" w:hAnsi="Verdana" w:cs="TT5E6t00"/>
        </w:rPr>
        <w:t>Deze verklaring is uitsluitend voor de Opdrachtgever bestemd ten behoeve van de Inschrijving door</w:t>
      </w:r>
    </w:p>
    <w:p w:rsidR="00FC5A36" w:rsidRDefault="00FC5A36" w:rsidP="0059706E">
      <w:pPr>
        <w:autoSpaceDE w:val="0"/>
        <w:autoSpaceDN w:val="0"/>
        <w:adjustRightInd w:val="0"/>
        <w:rPr>
          <w:rFonts w:ascii="Verdana" w:hAnsi="Verdana" w:cs="TT5E6t00"/>
        </w:rPr>
      </w:pPr>
    </w:p>
    <w:p w:rsidR="00FC5A36" w:rsidRPr="00FC5A36" w:rsidRDefault="00FC5A36" w:rsidP="0059706E">
      <w:pPr>
        <w:autoSpaceDE w:val="0"/>
        <w:autoSpaceDN w:val="0"/>
        <w:adjustRightInd w:val="0"/>
        <w:rPr>
          <w:rFonts w:ascii="Verdana" w:hAnsi="Verdana" w:cs="TT5E6t00"/>
        </w:rPr>
      </w:pPr>
      <w:r w:rsidRPr="00FC5A36">
        <w:rPr>
          <w:rFonts w:ascii="Verdana" w:hAnsi="Verdana" w:cs="TT5E6t00"/>
        </w:rPr>
        <w:t>Inschrijver op deze bouwteamselectie en kan derhalve niet door enig ander persoon dan wel voor</w:t>
      </w:r>
    </w:p>
    <w:p w:rsidR="00FC5A36" w:rsidRPr="00FC5A36" w:rsidRDefault="00FC5A36" w:rsidP="0059706E">
      <w:pPr>
        <w:autoSpaceDE w:val="0"/>
        <w:autoSpaceDN w:val="0"/>
        <w:adjustRightInd w:val="0"/>
        <w:rPr>
          <w:rFonts w:ascii="Verdana" w:hAnsi="Verdana" w:cs="TT5E6t00"/>
        </w:rPr>
      </w:pPr>
      <w:r w:rsidRPr="00FC5A36">
        <w:rPr>
          <w:rFonts w:ascii="Verdana" w:hAnsi="Verdana" w:cs="TT5E6t00"/>
        </w:rPr>
        <w:t>enig ander doel gebruikt worden.</w:t>
      </w:r>
    </w:p>
    <w:p w:rsidR="00FC5A36" w:rsidRDefault="00FC5A36" w:rsidP="0059706E">
      <w:pPr>
        <w:autoSpaceDE w:val="0"/>
        <w:autoSpaceDN w:val="0"/>
        <w:adjustRightInd w:val="0"/>
        <w:rPr>
          <w:rFonts w:ascii="Verdana" w:hAnsi="Verdana" w:cs="TT5E6t00"/>
        </w:rPr>
      </w:pPr>
    </w:p>
    <w:p w:rsidR="00FC5A36" w:rsidRPr="00FC5A36" w:rsidRDefault="00FC5A36" w:rsidP="0059706E">
      <w:pPr>
        <w:autoSpaceDE w:val="0"/>
        <w:autoSpaceDN w:val="0"/>
        <w:adjustRightInd w:val="0"/>
        <w:rPr>
          <w:rFonts w:ascii="Verdana" w:hAnsi="Verdana" w:cs="TT5E6t00"/>
        </w:rPr>
      </w:pPr>
      <w:r w:rsidRPr="00FC5A36">
        <w:rPr>
          <w:rFonts w:ascii="Verdana" w:hAnsi="Verdana" w:cs="TT5E6t00"/>
        </w:rPr>
        <w:t>Naar waarheid en zonder voorbehoud Rechtsgeldig ondertekend:</w:t>
      </w:r>
    </w:p>
    <w:p w:rsidR="00FC5A36" w:rsidRDefault="00FC5A36" w:rsidP="0059706E">
      <w:pPr>
        <w:autoSpaceDE w:val="0"/>
        <w:autoSpaceDN w:val="0"/>
        <w:adjustRightInd w:val="0"/>
        <w:rPr>
          <w:rFonts w:ascii="Verdana" w:hAnsi="Verdana" w:cs="TT5E6t00"/>
        </w:rPr>
      </w:pPr>
    </w:p>
    <w:p w:rsidR="00FC5A36" w:rsidRPr="00FC5A36" w:rsidRDefault="00FC5A36" w:rsidP="0059706E">
      <w:pPr>
        <w:autoSpaceDE w:val="0"/>
        <w:autoSpaceDN w:val="0"/>
        <w:adjustRightInd w:val="0"/>
        <w:rPr>
          <w:rFonts w:ascii="Verdana" w:hAnsi="Verdana" w:cs="TT5E6t00"/>
        </w:rPr>
      </w:pPr>
      <w:r w:rsidRPr="00FC5A36">
        <w:rPr>
          <w:rFonts w:ascii="Verdana" w:hAnsi="Verdana" w:cs="TT5E6t00"/>
        </w:rPr>
        <w:t>Naam Inschrijver: ……………………………………………………</w:t>
      </w:r>
    </w:p>
    <w:p w:rsidR="00FC5A36" w:rsidRDefault="00FC5A36" w:rsidP="0059706E">
      <w:pPr>
        <w:autoSpaceDE w:val="0"/>
        <w:autoSpaceDN w:val="0"/>
        <w:adjustRightInd w:val="0"/>
        <w:rPr>
          <w:rFonts w:ascii="Verdana" w:hAnsi="Verdana" w:cs="TT5E6t00"/>
        </w:rPr>
      </w:pPr>
    </w:p>
    <w:p w:rsidR="00FC5A36" w:rsidRPr="00FC5A36" w:rsidRDefault="00FC5A36" w:rsidP="0059706E">
      <w:pPr>
        <w:autoSpaceDE w:val="0"/>
        <w:autoSpaceDN w:val="0"/>
        <w:adjustRightInd w:val="0"/>
        <w:rPr>
          <w:rFonts w:ascii="Verdana" w:hAnsi="Verdana" w:cs="TT5E6t00"/>
        </w:rPr>
      </w:pPr>
      <w:r w:rsidRPr="00FC5A36">
        <w:rPr>
          <w:rFonts w:ascii="Verdana" w:hAnsi="Verdana" w:cs="TT5E6t00"/>
        </w:rPr>
        <w:t>Plaats: ………………………………………............................... Datum: ………………………</w:t>
      </w:r>
    </w:p>
    <w:p w:rsidR="00FC5A36" w:rsidRDefault="00FC5A36" w:rsidP="0059706E">
      <w:pPr>
        <w:autoSpaceDE w:val="0"/>
        <w:autoSpaceDN w:val="0"/>
        <w:adjustRightInd w:val="0"/>
        <w:rPr>
          <w:rFonts w:ascii="Verdana" w:hAnsi="Verdana" w:cs="TT5E6t00"/>
        </w:rPr>
      </w:pPr>
    </w:p>
    <w:p w:rsidR="00FC5A36" w:rsidRPr="00FC5A36" w:rsidRDefault="00FC5A36" w:rsidP="0059706E">
      <w:pPr>
        <w:autoSpaceDE w:val="0"/>
        <w:autoSpaceDN w:val="0"/>
        <w:adjustRightInd w:val="0"/>
        <w:rPr>
          <w:rFonts w:ascii="Verdana" w:hAnsi="Verdana" w:cs="TT5E6t00"/>
        </w:rPr>
      </w:pPr>
      <w:r w:rsidRPr="00FC5A36">
        <w:rPr>
          <w:rFonts w:ascii="Verdana" w:hAnsi="Verdana" w:cs="TT5E6t00"/>
        </w:rPr>
        <w:t>Naam ondergetekende: …………………………………………. Functie: ………………………</w:t>
      </w:r>
    </w:p>
    <w:p w:rsidR="00FC5A36" w:rsidRDefault="00FC5A36" w:rsidP="0059706E">
      <w:pPr>
        <w:autoSpaceDE w:val="0"/>
        <w:autoSpaceDN w:val="0"/>
        <w:adjustRightInd w:val="0"/>
        <w:rPr>
          <w:rFonts w:ascii="Verdana" w:hAnsi="Verdana" w:cs="TT5E6t00"/>
        </w:rPr>
      </w:pPr>
    </w:p>
    <w:p w:rsidR="00FC5A36" w:rsidRPr="00FC5A36" w:rsidRDefault="00FC5A36" w:rsidP="0059706E">
      <w:pPr>
        <w:autoSpaceDE w:val="0"/>
        <w:autoSpaceDN w:val="0"/>
        <w:adjustRightInd w:val="0"/>
        <w:rPr>
          <w:rFonts w:ascii="Verdana" w:hAnsi="Verdana" w:cs="TT5E6t00"/>
        </w:rPr>
      </w:pPr>
      <w:r w:rsidRPr="00FC5A36">
        <w:rPr>
          <w:rFonts w:ascii="Verdana" w:hAnsi="Verdana" w:cs="TT5E6t00"/>
        </w:rPr>
        <w:t>Handtekening: …………………………….............................</w:t>
      </w:r>
    </w:p>
    <w:p w:rsidR="00FC5A36" w:rsidRDefault="00FC5A36" w:rsidP="0059706E">
      <w:pPr>
        <w:autoSpaceDE w:val="0"/>
        <w:autoSpaceDN w:val="0"/>
        <w:adjustRightInd w:val="0"/>
        <w:rPr>
          <w:rFonts w:ascii="Verdana" w:hAnsi="Verdana" w:cs="TT5F6t00"/>
        </w:rPr>
      </w:pPr>
    </w:p>
    <w:p w:rsidR="00FC5A36" w:rsidRPr="00FC5A36" w:rsidRDefault="00FC5A36" w:rsidP="0059706E">
      <w:pPr>
        <w:autoSpaceDE w:val="0"/>
        <w:autoSpaceDN w:val="0"/>
        <w:adjustRightInd w:val="0"/>
        <w:rPr>
          <w:rFonts w:ascii="Verdana" w:hAnsi="Verdana" w:cs="TT5F6t00"/>
        </w:rPr>
      </w:pPr>
      <w:r w:rsidRPr="00FC5A36">
        <w:rPr>
          <w:rFonts w:ascii="Verdana" w:hAnsi="Verdana" w:cs="TT5F6t00"/>
        </w:rPr>
        <w:t>Aanleveren na bouwteamselectie:</w:t>
      </w:r>
    </w:p>
    <w:p w:rsidR="00FC5A36" w:rsidRDefault="00FC5A36" w:rsidP="0059706E">
      <w:pPr>
        <w:autoSpaceDE w:val="0"/>
        <w:autoSpaceDN w:val="0"/>
        <w:adjustRightInd w:val="0"/>
        <w:rPr>
          <w:rFonts w:ascii="Verdana" w:hAnsi="Verdana" w:cs="TT5E6t00"/>
        </w:rPr>
      </w:pPr>
    </w:p>
    <w:p w:rsidR="00FC5A36" w:rsidRPr="00FC5A36" w:rsidRDefault="00FC5A36" w:rsidP="0059706E">
      <w:pPr>
        <w:autoSpaceDE w:val="0"/>
        <w:autoSpaceDN w:val="0"/>
        <w:adjustRightInd w:val="0"/>
        <w:rPr>
          <w:rFonts w:ascii="Verdana" w:hAnsi="Verdana" w:cs="TT5E6t00"/>
        </w:rPr>
      </w:pPr>
      <w:r w:rsidRPr="00FC5A36">
        <w:rPr>
          <w:rFonts w:ascii="Verdana" w:hAnsi="Verdana" w:cs="TT5E6t00"/>
        </w:rPr>
        <w:t>Hiermee verkl</w:t>
      </w:r>
      <w:bookmarkStart w:id="0" w:name="_GoBack"/>
      <w:bookmarkEnd w:id="0"/>
      <w:r w:rsidRPr="00FC5A36">
        <w:rPr>
          <w:rFonts w:ascii="Verdana" w:hAnsi="Verdana" w:cs="TT5E6t00"/>
        </w:rPr>
        <w:t>aart de accountant dat de solvabiliteitsverklaring naar waarheid is ingevuld:</w:t>
      </w:r>
    </w:p>
    <w:p w:rsidR="00FC5A36" w:rsidRDefault="00FC5A36" w:rsidP="0059706E">
      <w:pPr>
        <w:autoSpaceDE w:val="0"/>
        <w:autoSpaceDN w:val="0"/>
        <w:adjustRightInd w:val="0"/>
        <w:rPr>
          <w:rFonts w:ascii="Verdana" w:hAnsi="Verdana" w:cs="TT5E6t00"/>
        </w:rPr>
      </w:pPr>
    </w:p>
    <w:p w:rsidR="00FC5A36" w:rsidRPr="00FC5A36" w:rsidRDefault="00FC5A36" w:rsidP="0059706E">
      <w:pPr>
        <w:autoSpaceDE w:val="0"/>
        <w:autoSpaceDN w:val="0"/>
        <w:adjustRightInd w:val="0"/>
        <w:rPr>
          <w:rFonts w:ascii="Verdana" w:hAnsi="Verdana" w:cs="TT5E6t00"/>
        </w:rPr>
      </w:pPr>
      <w:r w:rsidRPr="00FC5A36">
        <w:rPr>
          <w:rFonts w:ascii="Verdana" w:hAnsi="Verdana" w:cs="TT5E6t00"/>
        </w:rPr>
        <w:t>Naar waarheid en zonder voorbehoud Rechtsgeldig ondertekend:</w:t>
      </w:r>
    </w:p>
    <w:p w:rsidR="00FC5A36" w:rsidRDefault="00FC5A36" w:rsidP="0059706E">
      <w:pPr>
        <w:autoSpaceDE w:val="0"/>
        <w:autoSpaceDN w:val="0"/>
        <w:adjustRightInd w:val="0"/>
        <w:rPr>
          <w:rFonts w:ascii="Verdana" w:hAnsi="Verdana" w:cs="TT5E6t00"/>
        </w:rPr>
      </w:pPr>
    </w:p>
    <w:p w:rsidR="00FC5A36" w:rsidRPr="00FC5A36" w:rsidRDefault="00FC5A36" w:rsidP="0059706E">
      <w:pPr>
        <w:autoSpaceDE w:val="0"/>
        <w:autoSpaceDN w:val="0"/>
        <w:adjustRightInd w:val="0"/>
        <w:rPr>
          <w:rFonts w:ascii="Verdana" w:hAnsi="Verdana" w:cs="TT5E6t00"/>
        </w:rPr>
      </w:pPr>
      <w:r w:rsidRPr="00FC5A36">
        <w:rPr>
          <w:rFonts w:ascii="Verdana" w:hAnsi="Verdana" w:cs="TT5E6t00"/>
        </w:rPr>
        <w:t>Naam accountantsbureau: ………………………………….</w:t>
      </w:r>
    </w:p>
    <w:p w:rsidR="00FC5A36" w:rsidRDefault="00FC5A36" w:rsidP="0059706E">
      <w:pPr>
        <w:autoSpaceDE w:val="0"/>
        <w:autoSpaceDN w:val="0"/>
        <w:adjustRightInd w:val="0"/>
        <w:rPr>
          <w:rFonts w:ascii="Verdana" w:hAnsi="Verdana" w:cs="TT5E6t00"/>
        </w:rPr>
      </w:pPr>
    </w:p>
    <w:p w:rsidR="00FC5A36" w:rsidRPr="00FC5A36" w:rsidRDefault="00FC5A36" w:rsidP="0059706E">
      <w:pPr>
        <w:autoSpaceDE w:val="0"/>
        <w:autoSpaceDN w:val="0"/>
        <w:adjustRightInd w:val="0"/>
        <w:rPr>
          <w:rFonts w:ascii="Verdana" w:hAnsi="Verdana" w:cs="TT5E6t00"/>
        </w:rPr>
      </w:pPr>
      <w:r w:rsidRPr="00FC5A36">
        <w:rPr>
          <w:rFonts w:ascii="Verdana" w:hAnsi="Verdana" w:cs="TT5E6t00"/>
        </w:rPr>
        <w:t>Plaats: ………………………………………………………………… Datum: ………………………</w:t>
      </w:r>
    </w:p>
    <w:p w:rsidR="00FC5A36" w:rsidRDefault="00FC5A36" w:rsidP="0059706E">
      <w:pPr>
        <w:autoSpaceDE w:val="0"/>
        <w:autoSpaceDN w:val="0"/>
        <w:adjustRightInd w:val="0"/>
        <w:rPr>
          <w:rFonts w:ascii="Verdana" w:hAnsi="Verdana" w:cs="TT5E6t00"/>
        </w:rPr>
      </w:pPr>
    </w:p>
    <w:p w:rsidR="00FC5A36" w:rsidRPr="00FC5A36" w:rsidRDefault="00FC5A36" w:rsidP="0059706E">
      <w:pPr>
        <w:autoSpaceDE w:val="0"/>
        <w:autoSpaceDN w:val="0"/>
        <w:adjustRightInd w:val="0"/>
        <w:rPr>
          <w:rFonts w:ascii="Verdana" w:hAnsi="Verdana" w:cs="TT5E6t00"/>
        </w:rPr>
      </w:pPr>
      <w:r w:rsidRPr="00FC5A36">
        <w:rPr>
          <w:rFonts w:ascii="Verdana" w:hAnsi="Verdana" w:cs="TT5E6t00"/>
        </w:rPr>
        <w:t>Naam ondergetekende: ……………………..……………….</w:t>
      </w:r>
    </w:p>
    <w:p w:rsidR="00FC5A36" w:rsidRDefault="00FC5A36" w:rsidP="0059706E">
      <w:pPr>
        <w:rPr>
          <w:rFonts w:ascii="Verdana" w:hAnsi="Verdana" w:cs="TT5E6t00"/>
        </w:rPr>
      </w:pPr>
    </w:p>
    <w:p w:rsidR="003F5EB0" w:rsidRPr="003F5EB0" w:rsidRDefault="00FC5A36" w:rsidP="0059706E">
      <w:r w:rsidRPr="00FC5A36">
        <w:rPr>
          <w:rFonts w:ascii="Verdana" w:hAnsi="Verdana" w:cs="TT5E6t00"/>
        </w:rPr>
        <w:t>Handtekening: ……………………………............</w:t>
      </w:r>
      <w:r>
        <w:rPr>
          <w:rFonts w:ascii="TT5E6t00" w:hAnsi="TT5E6t00" w:cs="TT5E6t00"/>
          <w:sz w:val="22"/>
          <w:szCs w:val="22"/>
        </w:rPr>
        <w:t>..............</w:t>
      </w:r>
    </w:p>
    <w:sectPr w:rsidR="003F5EB0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5A36" w:rsidRDefault="00FC5A36" w:rsidP="0088501B">
      <w:r>
        <w:separator/>
      </w:r>
    </w:p>
  </w:endnote>
  <w:endnote w:type="continuationSeparator" w:id="0">
    <w:p w:rsidR="00FC5A36" w:rsidRDefault="00FC5A36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T5F6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5E6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5A36" w:rsidRDefault="00FC5A36" w:rsidP="0088501B">
      <w:r>
        <w:separator/>
      </w:r>
    </w:p>
  </w:footnote>
  <w:footnote w:type="continuationSeparator" w:id="0">
    <w:p w:rsidR="00FC5A36" w:rsidRDefault="00FC5A36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9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A36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9706E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07C94"/>
    <w:rsid w:val="00F65492"/>
    <w:rsid w:val="00FB0705"/>
    <w:rsid w:val="00FC5A36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50E03613-F28E-4D87-A538-723213457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194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Mensah, Isaac (CD)</dc:creator>
  <cp:keywords/>
  <dc:description/>
  <cp:lastModifiedBy>Mensah, Isaac (CD)</cp:lastModifiedBy>
  <cp:revision>2</cp:revision>
  <dcterms:created xsi:type="dcterms:W3CDTF">2022-06-20T15:17:00Z</dcterms:created>
  <dcterms:modified xsi:type="dcterms:W3CDTF">2023-02-03T14:15:00Z</dcterms:modified>
</cp:coreProperties>
</file>